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107054994" name="019edb71-c7cd-7e83-bfe7-1ca4ebf839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5341988" name="019edb71-c7cd-7e83-bfe7-1ca4ebf8391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92076" name="019edb71-ed07-75a8-8d1d-6d95fe7bc0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1519472" name="019edb71-ed07-75a8-8d1d-6d95fe7bc0e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2728869" name="019edb72-c8b9-70ee-8edb-0045a61dcc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6273010" name="019edb72-c8b9-70ee-8edb-0045a61dcce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5929917" name="019edb72-fdc2-7aa6-9ae6-fa6a5ec185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3944226" name="019edb72-fdc2-7aa6-9ae6-fa6a5ec185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Felsenstrasse 32, 4600 Olten</w:t>
          </w:r>
        </w:p>
        <w:p>
          <w:pPr>
            <w:spacing w:before="0" w:after="0"/>
          </w:pPr>
          <w:r>
            <w:t>DN 953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